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003366"/>
          <w:sz w:val="44"/>
        </w:rPr>
        <w:t>数据分析师（中级）岗位说明书</w:t>
      </w:r>
    </w:p>
    <w:p>
      <w:pPr>
        <w:pStyle w:val="Heading1"/>
      </w:pPr>
      <w:r>
        <w:t>基本信息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sz w:val="22"/>
              </w:rPr>
              <w:t>公司名称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某金融科技公司</w:t>
            </w:r>
          </w:p>
        </w:tc>
      </w:tr>
      <w:tr>
        <w:tc>
          <w:tcPr>
            <w:tcW w:type="dxa" w:w="4320"/>
          </w:tcPr>
          <w:p>
            <w:r>
              <w:rPr>
                <w:sz w:val="22"/>
              </w:rPr>
              <w:t>岗位名称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数据分析师（中级）</w:t>
            </w:r>
          </w:p>
        </w:tc>
      </w:tr>
      <w:tr>
        <w:tc>
          <w:tcPr>
            <w:tcW w:type="dxa" w:w="4320"/>
          </w:tcPr>
          <w:p>
            <w:r>
              <w:rPr>
                <w:sz w:val="22"/>
              </w:rPr>
              <w:t>工作地点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广州</w:t>
            </w:r>
          </w:p>
        </w:tc>
      </w:tr>
      <w:tr>
        <w:tc>
          <w:tcPr>
            <w:tcW w:type="dxa" w:w="4320"/>
          </w:tcPr>
          <w:p>
            <w:r>
              <w:rPr>
                <w:sz w:val="22"/>
              </w:rPr>
              <w:t>薪资范围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15-25K/月</w:t>
            </w:r>
          </w:p>
        </w:tc>
      </w:tr>
      <w:tr>
        <w:tc>
          <w:tcPr>
            <w:tcW w:type="dxa" w:w="4320"/>
          </w:tcPr>
          <w:p>
            <w:r>
              <w:rPr>
                <w:sz w:val="22"/>
              </w:rPr>
              <w:t>学历要求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本科及以上</w:t>
            </w:r>
          </w:p>
        </w:tc>
      </w:tr>
      <w:tr>
        <w:tc>
          <w:tcPr>
            <w:tcW w:type="dxa" w:w="4320"/>
          </w:tcPr>
          <w:p>
            <w:r>
              <w:rPr>
                <w:sz w:val="22"/>
              </w:rPr>
              <w:t>工作经验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2-5年</w:t>
            </w:r>
          </w:p>
        </w:tc>
      </w:tr>
    </w:tbl>
    <w:p/>
    <w:p>
      <w:pPr>
        <w:pStyle w:val="Heading1"/>
      </w:pPr>
      <w:r>
        <w:t>岗位职责</w:t>
      </w:r>
    </w:p>
    <w:p>
      <w:r>
        <w:t>1. 负责公司业务数据的采集、清洗、分析和可视化</w:t>
      </w:r>
    </w:p>
    <w:p>
      <w:r>
        <w:t>2. 建立数据分析模型，支持业务决策</w:t>
      </w:r>
    </w:p>
    <w:p>
      <w:r>
        <w:t>3. 定期产出数据分析报告，监控核心业务指标</w:t>
      </w:r>
    </w:p>
    <w:p>
      <w:r>
        <w:t>4. 与产品、运营团队协作，提供数据驱动的优化建议</w:t>
      </w:r>
    </w:p>
    <w:p>
      <w:r>
        <w:t>5. 参与数据仓库建设和数据治理工作</w:t>
      </w:r>
    </w:p>
    <w:p>
      <w:pPr>
        <w:pStyle w:val="Heading1"/>
      </w:pPr>
      <w:r>
        <w:t>任职要求</w:t>
      </w:r>
    </w:p>
    <w:p>
      <w:r>
        <w:t>1. 本科及以上学历，统计学、数学、计算机、金融等相关专业优先</w:t>
      </w:r>
    </w:p>
    <w:p>
      <w:r>
        <w:t>2. 2-5年数据分析相关工作经验，有金融/互联网金融行业经验优先</w:t>
      </w:r>
    </w:p>
    <w:p>
      <w:r>
        <w:t>3. 熟练使用 SQL、Python/R 等数据分析工具</w:t>
      </w:r>
    </w:p>
    <w:p>
      <w:r>
        <w:t>4. 熟悉 Tableau、Power BI、FineBI 等至少一种 BI 工具</w:t>
      </w:r>
    </w:p>
    <w:p>
      <w:r>
        <w:t>5. 具备良好的业务理解能力和沟通表达能力</w:t>
      </w:r>
    </w:p>
    <w:p>
      <w:r>
        <w:t>6. 有机器学习或数据挖掘项目经验者优先</w:t>
      </w:r>
    </w:p>
    <w:p>
      <w:pPr>
        <w:pStyle w:val="Heading1"/>
      </w:pPr>
      <w:r>
        <w:t>加分项</w:t>
      </w:r>
    </w:p>
    <w:p>
      <w:pPr>
        <w:pStyle w:val="ListBullet"/>
      </w:pPr>
      <w:r>
        <w:t>持有 CDA/CPDA 等数据分析相关证书</w:t>
      </w:r>
    </w:p>
    <w:p>
      <w:pPr>
        <w:pStyle w:val="ListBullet"/>
      </w:pPr>
      <w:r>
        <w:t>有 A/B 测试、用户增长分析经验</w:t>
      </w:r>
    </w:p>
    <w:p>
      <w:pPr>
        <w:pStyle w:val="ListBullet"/>
      </w:pPr>
      <w:r>
        <w:t>熟悉 Hadoop/Spark 等大数据技术</w:t>
      </w:r>
    </w:p>
    <w:p/>
    <w:p>
      <w:pPr>
        <w:jc w:val="center"/>
      </w:pPr>
      <w:r>
        <w:rPr>
          <w:i/>
          <w:color w:val="808080"/>
        </w:rPr>
        <w:t>— 期待您的加入 —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